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8052068" name="ff91d240-e237-11ef-9bf7-abf4eba75d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630357" name="ff91d240-e237-11ef-9bf7-abf4eba75d5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9415085" name="03037960-e238-11ef-8d9d-87e9e230c8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793404" name="03037960-e238-11ef-8d9d-87e9e230c85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1046959" name="71896e20-e239-11ef-a67c-f7feb25dd9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264734" name="71896e20-e239-11ef-a67c-f7feb25dd9b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6374239" name="751ea2d0-e239-11ef-9b58-2fde1cc66c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245305" name="751ea2d0-e239-11ef-9b58-2fde1cc66cb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